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WHG links </w:t>
            </w:r>
          </w:p>
          <w:p>
            <w:pPr>
              <w:spacing w:before="0" w:after="0"/>
            </w:pPr>
            <w:r>
              <w:t>EG /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3684561" name="6d5e2f40-267a-11f0-b907-01ee02fbd9d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056036" name="6d5e2f40-267a-11f0-b907-01ee02fbd9d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7200980" name="79473220-267a-11f0-b3ee-73dd740c7d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1599797" name="79473220-267a-11f0-b3ee-73dd740c7dc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5129484" name="70f90410-268c-11f0-817d-416f64146c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2923451" name="70f90410-268c-11f0-817d-416f64146cf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8231884" name="74d18350-268c-11f0-b220-01a0b8eb8e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7546830" name="74d18350-268c-11f0-b220-01a0b8eb8e9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VM-59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2121005" name="730ef650-268d-11f0-a78b-dd7e9cd905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1179151" name="730ef650-268d-11f0-a78b-dd7e9cd9059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2404786" name="76b4f3e0-268d-11f0-b666-9716d30763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5637312" name="76b4f3e0-268d-11f0-b666-9716d307633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9878956" name="a60687b0-268f-11f0-9b7f-4facb241fd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6537757" name="a60687b0-268f-11f0-9b7f-4facb241fd7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9647532" name="a8f20ee0-268f-11f0-ab05-c5b7747d7f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0673186" name="a8f20ee0-268f-11f0-ab05-c5b7747d7fe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VM-66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7044813" name="47268be0-2690-11f0-b8ee-d54715ec65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8402811" name="47268be0-2690-11f0-b8ee-d54715ec65e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5878979" name="4bebdc20-2690-11f0-b056-6747700b5ca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3433105" name="4bebdc20-2690-11f0-b056-6747700b5ca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+ Halle Alte Strasse 45,  5734 Reinach </w:t>
          </w:r>
        </w:p>
        <w:p>
          <w:pPr>
            <w:spacing w:before="0" w:after="0"/>
          </w:pPr>
          <w:r>
            <w:t>260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